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7E8AC577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C9D8EE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E7A8D47" w14:textId="3E767636" w:rsidR="00034994" w:rsidRPr="00D9420E" w:rsidRDefault="00D9420E">
            <w:pPr>
              <w:jc w:val="center"/>
              <w:rPr>
                <w:lang w:val="es-CR"/>
              </w:rPr>
            </w:pPr>
            <w:r w:rsidRPr="009A592B">
              <w:rPr>
                <w:b/>
                <w:sz w:val="20"/>
                <w:lang w:val="es-CR"/>
              </w:rPr>
              <w:t xml:space="preserve">FORMULARIO PARA SOLICITUD DE </w:t>
            </w:r>
            <w:r w:rsidR="005102E4" w:rsidRPr="009A592B">
              <w:rPr>
                <w:b/>
                <w:sz w:val="20"/>
                <w:lang w:val="es-CR"/>
              </w:rPr>
              <w:t xml:space="preserve">MEDICAMENTOS </w:t>
            </w:r>
            <w:r w:rsidR="005102E4">
              <w:rPr>
                <w:b/>
                <w:sz w:val="20"/>
                <w:lang w:val="es-CR"/>
              </w:rPr>
              <w:t>PRESCRITOS</w:t>
            </w:r>
            <w:r w:rsidR="005742C8">
              <w:rPr>
                <w:b/>
                <w:sz w:val="20"/>
                <w:lang w:val="es-CR"/>
              </w:rPr>
              <w:t xml:space="preserve"> POR TELEMEDICINA</w:t>
            </w:r>
          </w:p>
        </w:tc>
      </w:tr>
      <w:tr w:rsidR="00034994" w:rsidRPr="007446EC" w14:paraId="5A1D64E9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0E7726B" w14:textId="63A11289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Código del formulario: ____________________    Fecha de vigencia: ____/____/________</w:t>
            </w:r>
          </w:p>
        </w:tc>
      </w:tr>
    </w:tbl>
    <w:p w14:paraId="34B52A05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14:paraId="67F91CA5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</w:tcPr>
          <w:p w14:paraId="2519C075" w14:textId="77777777" w:rsidR="00034994" w:rsidRDefault="00000000">
            <w:pPr>
              <w:jc w:val="center"/>
            </w:pPr>
            <w:r>
              <w:rPr>
                <w:b/>
                <w:sz w:val="19"/>
              </w:rPr>
              <w:t>CRITERIOS DE APLICACIÓN OBLIGATORIOS</w:t>
            </w:r>
          </w:p>
        </w:tc>
      </w:tr>
      <w:tr w:rsidR="00034994" w:rsidRPr="007446EC" w14:paraId="018C0C48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CE578" w14:textId="364C35B4" w:rsidR="00034994" w:rsidRPr="00D9420E" w:rsidRDefault="007446EC">
            <w:pPr>
              <w:jc w:val="both"/>
              <w:rPr>
                <w:lang w:val="es-CR"/>
              </w:rPr>
            </w:pPr>
            <w:r w:rsidRPr="007446EC">
              <w:rPr>
                <w:sz w:val="16"/>
                <w:lang w:val="es-CR"/>
              </w:rPr>
              <w:t xml:space="preserve">Este formulario se utiliza para solicitar al </w:t>
            </w:r>
            <w:r w:rsidR="00E3660C">
              <w:rPr>
                <w:sz w:val="16"/>
                <w:lang w:val="es-CR"/>
              </w:rPr>
              <w:t>Área de Medicamentos y Terapéutica Clínica</w:t>
            </w:r>
            <w:r w:rsidRPr="007446EC">
              <w:rPr>
                <w:sz w:val="16"/>
                <w:lang w:val="es-CR"/>
              </w:rPr>
              <w:t xml:space="preserve"> la autorización de tratamientos </w:t>
            </w:r>
            <w:r w:rsidR="00A44926" w:rsidRPr="00A44926">
              <w:rPr>
                <w:sz w:val="16"/>
                <w:u w:val="single"/>
                <w:lang w:val="es-CR"/>
              </w:rPr>
              <w:t>almacenables</w:t>
            </w:r>
            <w:r w:rsidR="00A44926">
              <w:rPr>
                <w:sz w:val="16"/>
                <w:lang w:val="es-CR"/>
              </w:rPr>
              <w:t xml:space="preserve"> </w:t>
            </w:r>
            <w:r w:rsidR="00207E9A">
              <w:rPr>
                <w:sz w:val="16"/>
                <w:lang w:val="es-CR"/>
              </w:rPr>
              <w:t xml:space="preserve">prescritos a través de </w:t>
            </w:r>
            <w:proofErr w:type="spellStart"/>
            <w:r w:rsidR="00207E9A" w:rsidRPr="00191476">
              <w:rPr>
                <w:lang w:eastAsia="es-CR"/>
              </w:rPr>
              <w:t>plataformas</w:t>
            </w:r>
            <w:proofErr w:type="spellEnd"/>
            <w:r w:rsidR="00207E9A" w:rsidRPr="00191476">
              <w:rPr>
                <w:lang w:eastAsia="es-CR"/>
              </w:rPr>
              <w:t xml:space="preserve"> </w:t>
            </w:r>
            <w:proofErr w:type="spellStart"/>
            <w:r w:rsidR="00207E9A" w:rsidRPr="00191476">
              <w:rPr>
                <w:lang w:eastAsia="es-CR"/>
              </w:rPr>
              <w:t>informáticas</w:t>
            </w:r>
            <w:proofErr w:type="spellEnd"/>
            <w:r w:rsidR="00207E9A" w:rsidRPr="00191476">
              <w:rPr>
                <w:lang w:eastAsia="es-CR"/>
              </w:rPr>
              <w:t xml:space="preserve"> (</w:t>
            </w:r>
            <w:proofErr w:type="spellStart"/>
            <w:r w:rsidR="00207E9A" w:rsidRPr="00191476">
              <w:rPr>
                <w:lang w:eastAsia="es-CR"/>
              </w:rPr>
              <w:t>Telemedicina</w:t>
            </w:r>
            <w:proofErr w:type="spellEnd"/>
            <w:r w:rsidR="00207E9A" w:rsidRPr="00191476">
              <w:rPr>
                <w:lang w:eastAsia="es-CR"/>
              </w:rPr>
              <w:t>)</w:t>
            </w:r>
            <w:r w:rsidR="00207E9A">
              <w:rPr>
                <w:lang w:eastAsia="es-CR"/>
              </w:rPr>
              <w:t xml:space="preserve">, </w:t>
            </w:r>
            <w:r w:rsidR="00CD4401" w:rsidRPr="004A052D">
              <w:rPr>
                <w:sz w:val="16"/>
                <w:u w:val="single"/>
                <w:lang w:val="es-CR"/>
              </w:rPr>
              <w:t>en caso de que la unidad consultante no cuente con el nivel de usuario para contar con el medicamento</w:t>
            </w:r>
            <w:r w:rsidR="00CD4401" w:rsidRPr="00CD4401">
              <w:rPr>
                <w:sz w:val="16"/>
                <w:lang w:val="es-CR"/>
              </w:rPr>
              <w:t xml:space="preserve"> recomendado por el especialista</w:t>
            </w:r>
            <w:r w:rsidRPr="007446EC">
              <w:rPr>
                <w:sz w:val="16"/>
                <w:lang w:val="es-CR"/>
              </w:rPr>
              <w:t xml:space="preserve">. El </w:t>
            </w:r>
            <w:r w:rsidR="00A528F6">
              <w:rPr>
                <w:sz w:val="16"/>
                <w:lang w:val="es-CR"/>
              </w:rPr>
              <w:t>AMTC</w:t>
            </w:r>
            <w:r w:rsidRPr="007446EC">
              <w:rPr>
                <w:sz w:val="16"/>
                <w:lang w:val="es-CR"/>
              </w:rPr>
              <w:t xml:space="preserve"> es el órgano encargado de evaluar, analizar, resolver y comunicar la solicitud. </w:t>
            </w:r>
            <w:r w:rsidRPr="00D9420E">
              <w:rPr>
                <w:b/>
                <w:bCs/>
                <w:sz w:val="18"/>
                <w:szCs w:val="24"/>
                <w:lang w:val="es-CR"/>
              </w:rPr>
              <w:t>No se tramitarán formularios ilegibles, incompletos, sin firmas.</w:t>
            </w:r>
          </w:p>
        </w:tc>
      </w:tr>
    </w:tbl>
    <w:p w14:paraId="74BFD7E8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45AD8F33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7ECAD07F" w14:textId="77777777" w:rsidR="00034994" w:rsidRPr="009228A3" w:rsidRDefault="00000000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1. DATOS DEL ESTABLECIMIENTO Y DE LA SOLICITUD</w:t>
            </w:r>
          </w:p>
        </w:tc>
      </w:tr>
    </w:tbl>
    <w:p w14:paraId="2E5B6322" w14:textId="77777777" w:rsidR="00034994" w:rsidRPr="00D9420E" w:rsidRDefault="00034994">
      <w:pPr>
        <w:rPr>
          <w:lang w:val="es-CR"/>
        </w:rPr>
      </w:pPr>
    </w:p>
    <w:tbl>
      <w:tblPr>
        <w:tblW w:w="10917" w:type="dxa"/>
        <w:jc w:val="center"/>
        <w:tblLayout w:type="fixed"/>
        <w:tblLook w:val="04A0" w:firstRow="1" w:lastRow="0" w:firstColumn="1" w:lastColumn="0" w:noHBand="0" w:noVBand="1"/>
      </w:tblPr>
      <w:tblGrid>
        <w:gridCol w:w="2315"/>
        <w:gridCol w:w="2877"/>
        <w:gridCol w:w="55"/>
        <w:gridCol w:w="308"/>
        <w:gridCol w:w="2232"/>
        <w:gridCol w:w="3130"/>
      </w:tblGrid>
      <w:tr w:rsidR="00EC0A74" w14:paraId="3ACBD55A" w14:textId="77777777" w:rsidTr="000909C8">
        <w:trPr>
          <w:cantSplit/>
          <w:jc w:val="center"/>
        </w:trPr>
        <w:tc>
          <w:tcPr>
            <w:tcW w:w="109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107E58" w14:textId="52879728" w:rsidR="00EC0A74" w:rsidRPr="00D9420E" w:rsidRDefault="00EC0A74">
            <w:pPr>
              <w:rPr>
                <w:b/>
                <w:bCs/>
                <w:sz w:val="16"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Fecha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  <w:r w:rsidRPr="00D9420E">
              <w:rPr>
                <w:sz w:val="16"/>
              </w:rPr>
              <w:t xml:space="preserve"> ____/____/________</w:t>
            </w:r>
          </w:p>
        </w:tc>
      </w:tr>
      <w:tr w:rsidR="00EB6E32" w14:paraId="6E9440FE" w14:textId="77777777" w:rsidTr="000909C8">
        <w:trPr>
          <w:cantSplit/>
          <w:jc w:val="center"/>
        </w:trPr>
        <w:tc>
          <w:tcPr>
            <w:tcW w:w="109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629043D" w14:textId="727D2D5F" w:rsidR="00EB6E32" w:rsidRPr="00D9420E" w:rsidRDefault="00EB6E32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Centro de </w:t>
            </w:r>
            <w:proofErr w:type="spellStart"/>
            <w:r>
              <w:rPr>
                <w:b/>
                <w:bCs/>
                <w:sz w:val="16"/>
              </w:rPr>
              <w:t>salud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</w:tr>
      <w:tr w:rsidR="00A54138" w14:paraId="02F8ED56" w14:textId="77777777" w:rsidTr="000909C8">
        <w:trPr>
          <w:cantSplit/>
          <w:jc w:val="center"/>
        </w:trPr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325E74" w14:textId="452DDC6A" w:rsidR="00A54138" w:rsidRDefault="00A54138" w:rsidP="007C4D08">
            <w:r w:rsidRPr="00D9420E">
              <w:rPr>
                <w:b/>
                <w:bCs/>
                <w:sz w:val="16"/>
              </w:rPr>
              <w:t xml:space="preserve">Unidad </w:t>
            </w:r>
            <w:proofErr w:type="spellStart"/>
            <w:r w:rsidRPr="00D9420E">
              <w:rPr>
                <w:b/>
                <w:bCs/>
                <w:sz w:val="16"/>
              </w:rPr>
              <w:t>programática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6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5E5BEA" w14:textId="0AFA5111" w:rsidR="00A54138" w:rsidRPr="00D9420E" w:rsidRDefault="00A54138" w:rsidP="007C4D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Nivel de </w:t>
            </w:r>
            <w:proofErr w:type="spellStart"/>
            <w:r>
              <w:rPr>
                <w:b/>
                <w:bCs/>
              </w:rPr>
              <w:t>usuario</w:t>
            </w:r>
            <w:proofErr w:type="spellEnd"/>
            <w:r>
              <w:rPr>
                <w:b/>
                <w:bCs/>
              </w:rPr>
              <w:t xml:space="preserve">: </w:t>
            </w:r>
          </w:p>
        </w:tc>
      </w:tr>
      <w:tr w:rsidR="007C4D08" w14:paraId="6A449188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B5C11A" w14:textId="083D9C2D" w:rsidR="007C4D08" w:rsidRPr="00D9420E" w:rsidRDefault="007C4D08" w:rsidP="007C4D08">
            <w:pPr>
              <w:rPr>
                <w:b/>
                <w:bCs/>
              </w:rPr>
            </w:pPr>
            <w:r>
              <w:rPr>
                <w:b/>
                <w:bCs/>
                <w:sz w:val="16"/>
              </w:rPr>
              <w:t xml:space="preserve">Nombre del </w:t>
            </w:r>
            <w:proofErr w:type="spellStart"/>
            <w:r>
              <w:rPr>
                <w:b/>
                <w:bCs/>
                <w:sz w:val="16"/>
              </w:rPr>
              <w:t>prescriptor</w:t>
            </w:r>
            <w:proofErr w:type="spellEnd"/>
          </w:p>
        </w:tc>
        <w:tc>
          <w:tcPr>
            <w:tcW w:w="5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BDD984" w14:textId="77777777" w:rsidR="007C4D08" w:rsidRDefault="007C4D08" w:rsidP="007C4D08"/>
        </w:tc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B4E69FA" w14:textId="12B561F9" w:rsidR="007C4D08" w:rsidRPr="00D9420E" w:rsidRDefault="007C4D08" w:rsidP="007C4D08">
            <w:pPr>
              <w:rPr>
                <w:b/>
                <w:bCs/>
              </w:rPr>
            </w:pPr>
            <w:r>
              <w:rPr>
                <w:b/>
                <w:bCs/>
              </w:rPr>
              <w:t>Código:</w:t>
            </w:r>
          </w:p>
        </w:tc>
      </w:tr>
      <w:tr w:rsidR="007C4D08" w:rsidRPr="007446EC" w14:paraId="169F1B55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38FF5F5" w14:textId="7A0B4EF5" w:rsidR="007C4D08" w:rsidRPr="00D9420E" w:rsidRDefault="007C4D08" w:rsidP="007C4D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sz w:val="16"/>
              </w:rPr>
              <w:t>Especialidad</w:t>
            </w:r>
            <w:proofErr w:type="spellEnd"/>
            <w:r>
              <w:rPr>
                <w:b/>
                <w:bCs/>
                <w:sz w:val="16"/>
              </w:rPr>
              <w:t xml:space="preserve"> del </w:t>
            </w:r>
            <w:proofErr w:type="spellStart"/>
            <w:r>
              <w:rPr>
                <w:b/>
                <w:bCs/>
                <w:sz w:val="16"/>
              </w:rPr>
              <w:t>prescriptor</w:t>
            </w:r>
            <w:proofErr w:type="spellEnd"/>
          </w:p>
        </w:tc>
        <w:tc>
          <w:tcPr>
            <w:tcW w:w="86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DB92E5" w14:textId="667B764A" w:rsidR="007C4D08" w:rsidRPr="00D9420E" w:rsidRDefault="007C4D08" w:rsidP="007C4D08">
            <w:pPr>
              <w:rPr>
                <w:lang w:val="es-CR"/>
              </w:rPr>
            </w:pPr>
          </w:p>
        </w:tc>
      </w:tr>
      <w:tr w:rsidR="007C4D08" w:rsidRPr="007446EC" w14:paraId="53100F5B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0E851EF" w14:textId="7C2C2006" w:rsidR="007C4D08" w:rsidRPr="00D9420E" w:rsidRDefault="007C4D08" w:rsidP="007C4D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sz w:val="16"/>
              </w:rPr>
              <w:t>Responsable</w:t>
            </w:r>
            <w:proofErr w:type="spellEnd"/>
            <w:r>
              <w:rPr>
                <w:b/>
                <w:bCs/>
                <w:sz w:val="16"/>
              </w:rPr>
              <w:t xml:space="preserve"> de la </w:t>
            </w:r>
            <w:proofErr w:type="spellStart"/>
            <w:r w:rsidRPr="00D9420E">
              <w:rPr>
                <w:b/>
                <w:bCs/>
                <w:sz w:val="16"/>
              </w:rPr>
              <w:t>solicitud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6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9C37A9" w14:textId="7337BC69" w:rsidR="007C4D08" w:rsidRPr="00D9420E" w:rsidRDefault="007C4D08" w:rsidP="007C4D08">
            <w:pPr>
              <w:rPr>
                <w:lang w:val="es-CR"/>
              </w:rPr>
            </w:pPr>
            <w:r>
              <w:rPr>
                <w:sz w:val="16"/>
                <w:lang w:val="es-CR"/>
              </w:rPr>
              <w:t xml:space="preserve"> </w:t>
            </w:r>
          </w:p>
        </w:tc>
      </w:tr>
      <w:tr w:rsidR="002F1B26" w14:paraId="51067F9D" w14:textId="77777777" w:rsidTr="000909C8">
        <w:trPr>
          <w:cantSplit/>
          <w:trHeight w:val="852"/>
          <w:jc w:val="center"/>
        </w:trPr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A2A0268" w14:textId="5CAAB391" w:rsidR="002F1B26" w:rsidRPr="00D9420E" w:rsidRDefault="002F1B26" w:rsidP="007C4D08">
            <w:pPr>
              <w:rPr>
                <w:b/>
                <w:bCs/>
              </w:rPr>
            </w:pPr>
            <w:r>
              <w:rPr>
                <w:b/>
                <w:bCs/>
                <w:sz w:val="16"/>
              </w:rPr>
              <w:t xml:space="preserve">Correo </w:t>
            </w:r>
            <w:proofErr w:type="spellStart"/>
            <w:r>
              <w:rPr>
                <w:b/>
                <w:bCs/>
                <w:sz w:val="16"/>
              </w:rPr>
              <w:t>institucional</w:t>
            </w:r>
            <w:proofErr w:type="spellEnd"/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8FE6E0" w14:textId="77777777" w:rsidR="002F1B26" w:rsidRDefault="002F1B26" w:rsidP="007C4D08"/>
        </w:tc>
        <w:tc>
          <w:tcPr>
            <w:tcW w:w="5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9DFD2E" w14:textId="100C1EB3" w:rsidR="002F1B26" w:rsidRDefault="002F1B26" w:rsidP="007C4D08">
            <w:r w:rsidRPr="002F1B26">
              <w:rPr>
                <w:b/>
                <w:bCs/>
                <w:sz w:val="16"/>
              </w:rPr>
              <w:t>Firma:</w:t>
            </w:r>
            <w:r>
              <w:t xml:space="preserve"> </w:t>
            </w:r>
          </w:p>
        </w:tc>
      </w:tr>
      <w:tr w:rsidR="007C4D08" w14:paraId="7B790615" w14:textId="77777777" w:rsidTr="000909C8">
        <w:trPr>
          <w:cantSplit/>
          <w:jc w:val="center"/>
        </w:trPr>
        <w:tc>
          <w:tcPr>
            <w:tcW w:w="2315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0BFC415" w14:textId="77777777" w:rsidR="007C4D08" w:rsidRPr="00D9420E" w:rsidRDefault="007C4D08" w:rsidP="007C4D08">
            <w:pPr>
              <w:rPr>
                <w:b/>
                <w:bCs/>
                <w:sz w:val="1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7D22527" w14:textId="77777777" w:rsidR="007C4D08" w:rsidRDefault="007C4D08" w:rsidP="007C4D08">
            <w:pPr>
              <w:rPr>
                <w:sz w:val="16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E84CF7" w14:textId="77777777" w:rsidR="007C4D08" w:rsidRDefault="007C4D08" w:rsidP="007C4D08">
            <w:pPr>
              <w:rPr>
                <w:sz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DD8D0E" w14:textId="77777777" w:rsidR="007C4D08" w:rsidRDefault="007C4D08" w:rsidP="007C4D08">
            <w:pPr>
              <w:rPr>
                <w:sz w:val="16"/>
              </w:rPr>
            </w:pPr>
          </w:p>
        </w:tc>
      </w:tr>
      <w:tr w:rsidR="007C4D08" w:rsidRPr="007446EC" w14:paraId="0859BBDC" w14:textId="77777777" w:rsidTr="000909C8">
        <w:trPr>
          <w:cantSplit/>
          <w:jc w:val="center"/>
        </w:trPr>
        <w:tc>
          <w:tcPr>
            <w:tcW w:w="109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15A82D4" w14:textId="6F61E0C6" w:rsidR="007C4D08" w:rsidRPr="009228A3" w:rsidRDefault="007C4D08" w:rsidP="007C4D08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 xml:space="preserve">2. </w:t>
            </w:r>
            <w:r w:rsidR="00C8217D">
              <w:rPr>
                <w:b/>
                <w:sz w:val="18"/>
                <w:szCs w:val="20"/>
                <w:lang w:val="es-CR"/>
              </w:rPr>
              <w:t>Medicamentos solicitados</w:t>
            </w:r>
          </w:p>
        </w:tc>
      </w:tr>
    </w:tbl>
    <w:p w14:paraId="7588AD47" w14:textId="77777777" w:rsidR="00034994" w:rsidRPr="00D9420E" w:rsidRDefault="00034994">
      <w:pPr>
        <w:rPr>
          <w:lang w:val="es-CR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94"/>
        <w:gridCol w:w="1109"/>
        <w:gridCol w:w="2058"/>
        <w:gridCol w:w="1149"/>
        <w:gridCol w:w="1913"/>
        <w:gridCol w:w="1663"/>
        <w:gridCol w:w="934"/>
      </w:tblGrid>
      <w:tr w:rsidR="00A46D07" w:rsidRPr="00A46D07" w14:paraId="68AF2152" w14:textId="3AC82C71" w:rsidTr="00B72ACA">
        <w:trPr>
          <w:jc w:val="center"/>
        </w:trPr>
        <w:tc>
          <w:tcPr>
            <w:tcW w:w="1694" w:type="dxa"/>
            <w:vAlign w:val="center"/>
          </w:tcPr>
          <w:p w14:paraId="02924920" w14:textId="07E6B30E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Diagnóstico</w:t>
            </w:r>
          </w:p>
        </w:tc>
        <w:tc>
          <w:tcPr>
            <w:tcW w:w="1109" w:type="dxa"/>
            <w:vAlign w:val="center"/>
          </w:tcPr>
          <w:p w14:paraId="508FD41A" w14:textId="77777777" w:rsidR="00CE7B82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 xml:space="preserve">Código </w:t>
            </w:r>
          </w:p>
          <w:p w14:paraId="410C0599" w14:textId="51AC0D87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1-10</w:t>
            </w:r>
          </w:p>
        </w:tc>
        <w:tc>
          <w:tcPr>
            <w:tcW w:w="2058" w:type="dxa"/>
            <w:vAlign w:val="center"/>
          </w:tcPr>
          <w:p w14:paraId="053FA889" w14:textId="55AE983F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Nombre del medicamento</w:t>
            </w:r>
          </w:p>
        </w:tc>
        <w:tc>
          <w:tcPr>
            <w:tcW w:w="1149" w:type="dxa"/>
            <w:vAlign w:val="center"/>
          </w:tcPr>
          <w:p w14:paraId="7631541A" w14:textId="3D06D9DD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Dosis</w:t>
            </w:r>
          </w:p>
        </w:tc>
        <w:tc>
          <w:tcPr>
            <w:tcW w:w="1913" w:type="dxa"/>
            <w:vAlign w:val="center"/>
          </w:tcPr>
          <w:p w14:paraId="5D745C75" w14:textId="02762A6C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Duración del tratamiento</w:t>
            </w:r>
          </w:p>
        </w:tc>
        <w:tc>
          <w:tcPr>
            <w:tcW w:w="1663" w:type="dxa"/>
            <w:vAlign w:val="center"/>
          </w:tcPr>
          <w:p w14:paraId="540BEDD0" w14:textId="2321C1FB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Cantidad solicitada</w:t>
            </w:r>
          </w:p>
        </w:tc>
        <w:tc>
          <w:tcPr>
            <w:tcW w:w="934" w:type="dxa"/>
            <w:vAlign w:val="center"/>
          </w:tcPr>
          <w:p w14:paraId="225E2971" w14:textId="4C00D061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Se avala</w:t>
            </w:r>
          </w:p>
          <w:p w14:paraId="2C5DB109" w14:textId="5303887D" w:rsidR="00A46D07" w:rsidRPr="00B72ACA" w:rsidRDefault="00A46D07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  <w:r w:rsidRPr="00B72ACA">
              <w:rPr>
                <w:b/>
                <w:sz w:val="16"/>
                <w:szCs w:val="18"/>
                <w:lang w:val="es-CR"/>
              </w:rPr>
              <w:t>(si</w:t>
            </w:r>
            <w:r w:rsidR="00B72ACA" w:rsidRPr="00B72ACA">
              <w:rPr>
                <w:b/>
                <w:sz w:val="16"/>
                <w:szCs w:val="18"/>
                <w:lang w:val="es-CR"/>
              </w:rPr>
              <w:t xml:space="preserve"> / no)</w:t>
            </w:r>
          </w:p>
        </w:tc>
      </w:tr>
      <w:tr w:rsidR="005102E4" w:rsidRPr="00A46D07" w14:paraId="2AE205D0" w14:textId="77777777" w:rsidTr="00B72ACA">
        <w:trPr>
          <w:jc w:val="center"/>
        </w:trPr>
        <w:tc>
          <w:tcPr>
            <w:tcW w:w="1694" w:type="dxa"/>
            <w:vAlign w:val="center"/>
          </w:tcPr>
          <w:p w14:paraId="5CC7A52C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09" w:type="dxa"/>
            <w:vAlign w:val="center"/>
          </w:tcPr>
          <w:p w14:paraId="72187E18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2058" w:type="dxa"/>
            <w:vAlign w:val="center"/>
          </w:tcPr>
          <w:p w14:paraId="30AA5B40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49" w:type="dxa"/>
            <w:vAlign w:val="center"/>
          </w:tcPr>
          <w:p w14:paraId="127B7BE5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913" w:type="dxa"/>
            <w:vAlign w:val="center"/>
          </w:tcPr>
          <w:p w14:paraId="264CCB45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663" w:type="dxa"/>
            <w:vAlign w:val="center"/>
          </w:tcPr>
          <w:p w14:paraId="6B1EF00E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934" w:type="dxa"/>
            <w:vAlign w:val="center"/>
          </w:tcPr>
          <w:p w14:paraId="1CEC28B2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</w:tr>
      <w:tr w:rsidR="005102E4" w:rsidRPr="00A46D07" w14:paraId="14F0B185" w14:textId="77777777" w:rsidTr="00B72ACA">
        <w:trPr>
          <w:jc w:val="center"/>
        </w:trPr>
        <w:tc>
          <w:tcPr>
            <w:tcW w:w="1694" w:type="dxa"/>
            <w:vAlign w:val="center"/>
          </w:tcPr>
          <w:p w14:paraId="51838B21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09" w:type="dxa"/>
            <w:vAlign w:val="center"/>
          </w:tcPr>
          <w:p w14:paraId="3E7D57B7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2058" w:type="dxa"/>
            <w:vAlign w:val="center"/>
          </w:tcPr>
          <w:p w14:paraId="699AE271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49" w:type="dxa"/>
            <w:vAlign w:val="center"/>
          </w:tcPr>
          <w:p w14:paraId="75EDF685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913" w:type="dxa"/>
            <w:vAlign w:val="center"/>
          </w:tcPr>
          <w:p w14:paraId="4517349E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663" w:type="dxa"/>
            <w:vAlign w:val="center"/>
          </w:tcPr>
          <w:p w14:paraId="264A653F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934" w:type="dxa"/>
            <w:vAlign w:val="center"/>
          </w:tcPr>
          <w:p w14:paraId="0F1ADF2E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</w:tr>
      <w:tr w:rsidR="005102E4" w:rsidRPr="00A46D07" w14:paraId="3DCBD167" w14:textId="77777777" w:rsidTr="00B72ACA">
        <w:trPr>
          <w:jc w:val="center"/>
        </w:trPr>
        <w:tc>
          <w:tcPr>
            <w:tcW w:w="1694" w:type="dxa"/>
            <w:vAlign w:val="center"/>
          </w:tcPr>
          <w:p w14:paraId="0FC11516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09" w:type="dxa"/>
            <w:vAlign w:val="center"/>
          </w:tcPr>
          <w:p w14:paraId="7D529813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2058" w:type="dxa"/>
            <w:vAlign w:val="center"/>
          </w:tcPr>
          <w:p w14:paraId="64A0FBC0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49" w:type="dxa"/>
            <w:vAlign w:val="center"/>
          </w:tcPr>
          <w:p w14:paraId="0EE6CF7E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913" w:type="dxa"/>
            <w:vAlign w:val="center"/>
          </w:tcPr>
          <w:p w14:paraId="47B2C6FA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663" w:type="dxa"/>
            <w:vAlign w:val="center"/>
          </w:tcPr>
          <w:p w14:paraId="3088331F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934" w:type="dxa"/>
            <w:vAlign w:val="center"/>
          </w:tcPr>
          <w:p w14:paraId="741DFEFB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</w:tr>
      <w:tr w:rsidR="005102E4" w:rsidRPr="00A46D07" w14:paraId="10036B16" w14:textId="77777777" w:rsidTr="00B72ACA">
        <w:trPr>
          <w:jc w:val="center"/>
        </w:trPr>
        <w:tc>
          <w:tcPr>
            <w:tcW w:w="1694" w:type="dxa"/>
            <w:vAlign w:val="center"/>
          </w:tcPr>
          <w:p w14:paraId="33A84099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09" w:type="dxa"/>
            <w:vAlign w:val="center"/>
          </w:tcPr>
          <w:p w14:paraId="58C2FC55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2058" w:type="dxa"/>
            <w:vAlign w:val="center"/>
          </w:tcPr>
          <w:p w14:paraId="4B571F0C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149" w:type="dxa"/>
            <w:vAlign w:val="center"/>
          </w:tcPr>
          <w:p w14:paraId="684EE4DA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913" w:type="dxa"/>
            <w:vAlign w:val="center"/>
          </w:tcPr>
          <w:p w14:paraId="35AE62B3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1663" w:type="dxa"/>
            <w:vAlign w:val="center"/>
          </w:tcPr>
          <w:p w14:paraId="7E0D4F41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  <w:tc>
          <w:tcPr>
            <w:tcW w:w="934" w:type="dxa"/>
            <w:vAlign w:val="center"/>
          </w:tcPr>
          <w:p w14:paraId="5FA675D6" w14:textId="77777777" w:rsidR="005102E4" w:rsidRPr="00B72ACA" w:rsidRDefault="005102E4" w:rsidP="00B72ACA">
            <w:pPr>
              <w:jc w:val="center"/>
              <w:rPr>
                <w:b/>
                <w:sz w:val="16"/>
                <w:szCs w:val="18"/>
                <w:lang w:val="es-CR"/>
              </w:rPr>
            </w:pPr>
          </w:p>
        </w:tc>
      </w:tr>
      <w:tr w:rsidR="00A46D07" w:rsidRPr="00A46D07" w14:paraId="1C92CCDC" w14:textId="03C12E53" w:rsidTr="00B72ACA">
        <w:trPr>
          <w:jc w:val="center"/>
        </w:trPr>
        <w:tc>
          <w:tcPr>
            <w:tcW w:w="1694" w:type="dxa"/>
          </w:tcPr>
          <w:p w14:paraId="219E420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F58987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14DE838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3768612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3A64EFB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4D4CF65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251AD80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62EFB8DF" w14:textId="3029AF7D" w:rsidTr="00B72ACA">
        <w:trPr>
          <w:jc w:val="center"/>
        </w:trPr>
        <w:tc>
          <w:tcPr>
            <w:tcW w:w="1694" w:type="dxa"/>
          </w:tcPr>
          <w:p w14:paraId="46C9CD5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6D67B8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2D4D1753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0184909D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55AC991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597B1C0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4A3E176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2347D895" w14:textId="1F83873B" w:rsidTr="00B72ACA">
        <w:trPr>
          <w:jc w:val="center"/>
        </w:trPr>
        <w:tc>
          <w:tcPr>
            <w:tcW w:w="1694" w:type="dxa"/>
          </w:tcPr>
          <w:p w14:paraId="21942BE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C656ED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6A5B4A0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4B35149D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4E64ABD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07214B0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13E7A0ED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5BA3FE35" w14:textId="06AE3EF6" w:rsidTr="00B72ACA">
        <w:trPr>
          <w:jc w:val="center"/>
        </w:trPr>
        <w:tc>
          <w:tcPr>
            <w:tcW w:w="1694" w:type="dxa"/>
          </w:tcPr>
          <w:p w14:paraId="164C96D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34346E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170366A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7886F07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6BC4A5A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7212F09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65B21C29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0E41C70D" w14:textId="52B2AC37" w:rsidTr="00B72ACA">
        <w:trPr>
          <w:jc w:val="center"/>
        </w:trPr>
        <w:tc>
          <w:tcPr>
            <w:tcW w:w="1694" w:type="dxa"/>
          </w:tcPr>
          <w:p w14:paraId="3D5C2A1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3C8AC33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1482D83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7AACF4C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5837E889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73E0B30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2B85983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5A50F4F2" w14:textId="3A62A719" w:rsidTr="00B72ACA">
        <w:trPr>
          <w:jc w:val="center"/>
        </w:trPr>
        <w:tc>
          <w:tcPr>
            <w:tcW w:w="1694" w:type="dxa"/>
          </w:tcPr>
          <w:p w14:paraId="62A3D09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185458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30CA549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5D1C164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19903B9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4D4B3C3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75B14C4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35BF3C5C" w14:textId="1CA0C5AA" w:rsidTr="00B72ACA">
        <w:trPr>
          <w:jc w:val="center"/>
        </w:trPr>
        <w:tc>
          <w:tcPr>
            <w:tcW w:w="1694" w:type="dxa"/>
          </w:tcPr>
          <w:p w14:paraId="7C8F4095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EAD9635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04682F5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2BEC1BE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1BF65E55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558DA351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5ECBC37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03800884" w14:textId="5F18C0F7" w:rsidTr="00B72ACA">
        <w:trPr>
          <w:jc w:val="center"/>
        </w:trPr>
        <w:tc>
          <w:tcPr>
            <w:tcW w:w="1694" w:type="dxa"/>
          </w:tcPr>
          <w:p w14:paraId="28A0A9A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3699088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27E8872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1E9666F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0AF82217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6C408D77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53AFA5A9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23C99351" w14:textId="473D355A" w:rsidTr="00B72ACA">
        <w:trPr>
          <w:jc w:val="center"/>
        </w:trPr>
        <w:tc>
          <w:tcPr>
            <w:tcW w:w="1694" w:type="dxa"/>
          </w:tcPr>
          <w:p w14:paraId="500DA03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35C8AE6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6ED8983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065533A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0DAC53A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2713204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12348CB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3B074CCA" w14:textId="3E951C14" w:rsidTr="00B72ACA">
        <w:trPr>
          <w:jc w:val="center"/>
        </w:trPr>
        <w:tc>
          <w:tcPr>
            <w:tcW w:w="1694" w:type="dxa"/>
          </w:tcPr>
          <w:p w14:paraId="1524EE6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4DB43A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2ABF542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090B5680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13021E2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534C8E9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7962FF6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0040C02C" w14:textId="0FB85D76" w:rsidTr="00B72ACA">
        <w:trPr>
          <w:jc w:val="center"/>
        </w:trPr>
        <w:tc>
          <w:tcPr>
            <w:tcW w:w="1694" w:type="dxa"/>
          </w:tcPr>
          <w:p w14:paraId="44AF4AE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3DA980E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440813C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04EB5FBC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54C469BD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0E196B9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2EE63A7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4D330CBE" w14:textId="06481D48" w:rsidTr="00B72ACA">
        <w:trPr>
          <w:jc w:val="center"/>
        </w:trPr>
        <w:tc>
          <w:tcPr>
            <w:tcW w:w="1694" w:type="dxa"/>
          </w:tcPr>
          <w:p w14:paraId="3C8D1AF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0C4F8AF6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6292B90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31D26F68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7108C564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78897AA5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17980A15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A46D07" w:rsidRPr="00A46D07" w14:paraId="04DCDFC2" w14:textId="38905618" w:rsidTr="00B72ACA">
        <w:trPr>
          <w:jc w:val="center"/>
        </w:trPr>
        <w:tc>
          <w:tcPr>
            <w:tcW w:w="1694" w:type="dxa"/>
          </w:tcPr>
          <w:p w14:paraId="182CBB1B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0712B87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743BE69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390A8A52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646946AD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35C9415A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144399EF" w14:textId="77777777" w:rsidR="00A46D07" w:rsidRPr="00A46D07" w:rsidRDefault="00A46D07">
            <w:pPr>
              <w:rPr>
                <w:sz w:val="16"/>
                <w:szCs w:val="16"/>
                <w:lang w:val="es-CR"/>
              </w:rPr>
            </w:pPr>
          </w:p>
        </w:tc>
      </w:tr>
      <w:tr w:rsidR="00B72ACA" w:rsidRPr="00A46D07" w14:paraId="695D1089" w14:textId="77777777" w:rsidTr="00B72ACA">
        <w:trPr>
          <w:jc w:val="center"/>
        </w:trPr>
        <w:tc>
          <w:tcPr>
            <w:tcW w:w="1694" w:type="dxa"/>
          </w:tcPr>
          <w:p w14:paraId="285AFA46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454021C7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485C9AA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23A687F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46BB9DA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269CA222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6204B33D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</w:tr>
      <w:tr w:rsidR="00B72ACA" w:rsidRPr="00A46D07" w14:paraId="7720A377" w14:textId="77777777" w:rsidTr="00B72ACA">
        <w:trPr>
          <w:jc w:val="center"/>
        </w:trPr>
        <w:tc>
          <w:tcPr>
            <w:tcW w:w="1694" w:type="dxa"/>
          </w:tcPr>
          <w:p w14:paraId="7444F544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4822E50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6137693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25CD0927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45E4D54A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76D75398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3DAED4A5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</w:tr>
      <w:tr w:rsidR="00B72ACA" w:rsidRPr="00A46D07" w14:paraId="207DBC28" w14:textId="77777777" w:rsidTr="00B72ACA">
        <w:trPr>
          <w:jc w:val="center"/>
        </w:trPr>
        <w:tc>
          <w:tcPr>
            <w:tcW w:w="1694" w:type="dxa"/>
          </w:tcPr>
          <w:p w14:paraId="29D810A9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6103F9D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70955E49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2D4F0FE8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4D21F4A6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2AB35514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3CD3B2C3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</w:tr>
      <w:tr w:rsidR="00B72ACA" w:rsidRPr="00A46D07" w14:paraId="29CA979D" w14:textId="77777777" w:rsidTr="00B72ACA">
        <w:trPr>
          <w:jc w:val="center"/>
        </w:trPr>
        <w:tc>
          <w:tcPr>
            <w:tcW w:w="1694" w:type="dxa"/>
          </w:tcPr>
          <w:p w14:paraId="3208E727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09" w:type="dxa"/>
          </w:tcPr>
          <w:p w14:paraId="1A9884B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2058" w:type="dxa"/>
          </w:tcPr>
          <w:p w14:paraId="6828D14C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149" w:type="dxa"/>
          </w:tcPr>
          <w:p w14:paraId="00F248E0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913" w:type="dxa"/>
          </w:tcPr>
          <w:p w14:paraId="69E25AF1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1663" w:type="dxa"/>
          </w:tcPr>
          <w:p w14:paraId="2BC7B7C7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  <w:tc>
          <w:tcPr>
            <w:tcW w:w="934" w:type="dxa"/>
          </w:tcPr>
          <w:p w14:paraId="27E225A3" w14:textId="77777777" w:rsidR="00B72ACA" w:rsidRPr="00A46D07" w:rsidRDefault="00B72ACA">
            <w:pPr>
              <w:rPr>
                <w:sz w:val="16"/>
                <w:szCs w:val="16"/>
                <w:lang w:val="es-CR"/>
              </w:rPr>
            </w:pPr>
          </w:p>
        </w:tc>
      </w:tr>
    </w:tbl>
    <w:p w14:paraId="5BDB8552" w14:textId="77777777" w:rsidR="005110CF" w:rsidRDefault="005110CF">
      <w:pPr>
        <w:rPr>
          <w:lang w:val="es-CR"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11084"/>
      </w:tblGrid>
      <w:tr w:rsidR="004D0693" w14:paraId="77535822" w14:textId="77777777" w:rsidTr="00CE7B82">
        <w:tc>
          <w:tcPr>
            <w:tcW w:w="1108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79817ADD" w14:textId="134FB69B" w:rsidR="004D0693" w:rsidRPr="004D0693" w:rsidRDefault="005102E4">
            <w:pPr>
              <w:rPr>
                <w:b/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 xml:space="preserve">3. </w:t>
            </w:r>
            <w:r w:rsidR="004D0693">
              <w:rPr>
                <w:b/>
                <w:sz w:val="18"/>
                <w:szCs w:val="20"/>
                <w:lang w:val="es-CR"/>
              </w:rPr>
              <w:t>Responsable del análisis de la solicitud</w:t>
            </w:r>
          </w:p>
        </w:tc>
      </w:tr>
      <w:tr w:rsidR="003F156F" w14:paraId="73AC0DEE" w14:textId="77777777" w:rsidTr="005102E4">
        <w:tc>
          <w:tcPr>
            <w:tcW w:w="1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65587" w14:textId="77777777" w:rsidR="003F156F" w:rsidRDefault="003F156F">
            <w:pPr>
              <w:rPr>
                <w:b/>
                <w:sz w:val="18"/>
                <w:szCs w:val="20"/>
                <w:lang w:val="es-CR"/>
              </w:rPr>
            </w:pPr>
          </w:p>
        </w:tc>
      </w:tr>
      <w:tr w:rsidR="004D0693" w14:paraId="11350ACC" w14:textId="77777777" w:rsidTr="005102E4">
        <w:tc>
          <w:tcPr>
            <w:tcW w:w="11084" w:type="dxa"/>
            <w:tcBorders>
              <w:top w:val="single" w:sz="4" w:space="0" w:color="auto"/>
            </w:tcBorders>
          </w:tcPr>
          <w:p w14:paraId="1B6F2040" w14:textId="03502DFE" w:rsidR="003F156F" w:rsidRDefault="003F156F">
            <w:pPr>
              <w:rPr>
                <w:lang w:val="es-CR"/>
              </w:rPr>
            </w:pPr>
            <w:r>
              <w:rPr>
                <w:lang w:val="es-CR"/>
              </w:rPr>
              <w:t xml:space="preserve">Nombre: </w:t>
            </w:r>
          </w:p>
        </w:tc>
      </w:tr>
      <w:tr w:rsidR="004D0693" w14:paraId="01E5BF61" w14:textId="77777777" w:rsidTr="00D71A29">
        <w:trPr>
          <w:trHeight w:val="1470"/>
        </w:trPr>
        <w:tc>
          <w:tcPr>
            <w:tcW w:w="11084" w:type="dxa"/>
          </w:tcPr>
          <w:p w14:paraId="43251D67" w14:textId="4DBD2CA2" w:rsidR="004D0693" w:rsidRDefault="003F156F">
            <w:pPr>
              <w:rPr>
                <w:lang w:val="es-CR"/>
              </w:rPr>
            </w:pPr>
            <w:r>
              <w:rPr>
                <w:lang w:val="es-CR"/>
              </w:rPr>
              <w:t>Firma:</w:t>
            </w:r>
          </w:p>
        </w:tc>
      </w:tr>
    </w:tbl>
    <w:p w14:paraId="027FF0AA" w14:textId="77777777" w:rsidR="004D0693" w:rsidRPr="00CB66B3" w:rsidRDefault="004D0693">
      <w:pPr>
        <w:rPr>
          <w:lang w:val="es-CR"/>
        </w:rPr>
      </w:pPr>
    </w:p>
    <w:sectPr w:rsidR="004D0693" w:rsidRPr="00CB66B3" w:rsidSect="00034616">
      <w:headerReference w:type="default" r:id="rId8"/>
      <w:footerReference w:type="default" r:id="rId9"/>
      <w:pgSz w:w="12240" w:h="15840"/>
      <w:pgMar w:top="648" w:right="648" w:bottom="648" w:left="64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54439" w14:textId="77777777" w:rsidR="00D57D62" w:rsidRDefault="00D57D62">
      <w:r>
        <w:separator/>
      </w:r>
    </w:p>
  </w:endnote>
  <w:endnote w:type="continuationSeparator" w:id="0">
    <w:p w14:paraId="05E4F19A" w14:textId="77777777" w:rsidR="00D57D62" w:rsidRDefault="00D5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E3C" w14:textId="77777777" w:rsidR="00034994" w:rsidRDefault="00000000">
    <w:pPr>
      <w:pStyle w:val="Piedepgina"/>
      <w:jc w:val="center"/>
    </w:pPr>
    <w:r>
      <w:rPr>
        <w:sz w:val="16"/>
      </w:rPr>
      <w:t xml:space="preserve">Página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D9420E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D9420E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8757" w14:textId="77777777" w:rsidR="00D57D62" w:rsidRDefault="00D57D62">
      <w:r>
        <w:separator/>
      </w:r>
    </w:p>
  </w:footnote>
  <w:footnote w:type="continuationSeparator" w:id="0">
    <w:p w14:paraId="6C2EB027" w14:textId="77777777" w:rsidR="00D57D62" w:rsidRDefault="00D5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D9420E" w:rsidRPr="007446EC" w14:paraId="60C89477" w14:textId="77777777" w:rsidTr="00DC396F">
      <w:trPr>
        <w:trHeight w:val="80"/>
      </w:trPr>
      <w:tc>
        <w:tcPr>
          <w:tcW w:w="1300" w:type="dxa"/>
        </w:tcPr>
        <w:p w14:paraId="5FB0043A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09F49384" wp14:editId="06CBF337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E9F1E00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394EECA6" w14:textId="77777777" w:rsidR="00D9420E" w:rsidRPr="00B30DB4" w:rsidRDefault="00D9420E" w:rsidP="00D9420E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23D95F84" w14:textId="77777777" w:rsidR="00D9420E" w:rsidRPr="00B30DB4" w:rsidRDefault="00000000" w:rsidP="00D9420E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D9420E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D9420E" w:rsidRPr="00B30DB4">
            <w:rPr>
              <w:rFonts w:cs="Arial"/>
              <w:sz w:val="18"/>
              <w:szCs w:val="18"/>
            </w:rPr>
            <w:t xml:space="preserve"> </w:t>
          </w:r>
        </w:p>
        <w:p w14:paraId="6532222B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4F55B5F2" w14:textId="77777777" w:rsidR="00D9420E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2631D517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31154861" w14:textId="5F9B30E7" w:rsidR="00034994" w:rsidRPr="00D9420E" w:rsidRDefault="00034994" w:rsidP="00D9420E">
    <w:pPr>
      <w:pStyle w:val="Encabezado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6375409">
    <w:abstractNumId w:val="8"/>
  </w:num>
  <w:num w:numId="2" w16cid:durableId="1870483265">
    <w:abstractNumId w:val="6"/>
  </w:num>
  <w:num w:numId="3" w16cid:durableId="762842678">
    <w:abstractNumId w:val="5"/>
  </w:num>
  <w:num w:numId="4" w16cid:durableId="602879673">
    <w:abstractNumId w:val="4"/>
  </w:num>
  <w:num w:numId="5" w16cid:durableId="1131627524">
    <w:abstractNumId w:val="7"/>
  </w:num>
  <w:num w:numId="6" w16cid:durableId="1027482109">
    <w:abstractNumId w:val="3"/>
  </w:num>
  <w:num w:numId="7" w16cid:durableId="66079014">
    <w:abstractNumId w:val="2"/>
  </w:num>
  <w:num w:numId="8" w16cid:durableId="281544195">
    <w:abstractNumId w:val="1"/>
  </w:num>
  <w:num w:numId="9" w16cid:durableId="96489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4994"/>
    <w:rsid w:val="0006063C"/>
    <w:rsid w:val="000909C8"/>
    <w:rsid w:val="0015074B"/>
    <w:rsid w:val="001A6484"/>
    <w:rsid w:val="00207E9A"/>
    <w:rsid w:val="0029639D"/>
    <w:rsid w:val="002A1314"/>
    <w:rsid w:val="002F1B26"/>
    <w:rsid w:val="0032361E"/>
    <w:rsid w:val="00326F90"/>
    <w:rsid w:val="00364276"/>
    <w:rsid w:val="003F156F"/>
    <w:rsid w:val="004A052D"/>
    <w:rsid w:val="004D0693"/>
    <w:rsid w:val="005102E4"/>
    <w:rsid w:val="005110CF"/>
    <w:rsid w:val="005742C8"/>
    <w:rsid w:val="00736B36"/>
    <w:rsid w:val="00742C36"/>
    <w:rsid w:val="007446EC"/>
    <w:rsid w:val="007C4D08"/>
    <w:rsid w:val="007F7393"/>
    <w:rsid w:val="008F3C42"/>
    <w:rsid w:val="009228A3"/>
    <w:rsid w:val="0099014C"/>
    <w:rsid w:val="009959CE"/>
    <w:rsid w:val="009B2E67"/>
    <w:rsid w:val="00A31A15"/>
    <w:rsid w:val="00A44926"/>
    <w:rsid w:val="00A46D07"/>
    <w:rsid w:val="00A528F6"/>
    <w:rsid w:val="00A54138"/>
    <w:rsid w:val="00A65501"/>
    <w:rsid w:val="00AA1D8D"/>
    <w:rsid w:val="00AE2E85"/>
    <w:rsid w:val="00AE618B"/>
    <w:rsid w:val="00B4481A"/>
    <w:rsid w:val="00B47730"/>
    <w:rsid w:val="00B610F3"/>
    <w:rsid w:val="00B72ACA"/>
    <w:rsid w:val="00BB70FE"/>
    <w:rsid w:val="00BF7739"/>
    <w:rsid w:val="00C8217D"/>
    <w:rsid w:val="00CB0664"/>
    <w:rsid w:val="00CB66B3"/>
    <w:rsid w:val="00CD4401"/>
    <w:rsid w:val="00CE7B82"/>
    <w:rsid w:val="00CF4EF7"/>
    <w:rsid w:val="00D57D62"/>
    <w:rsid w:val="00D71A29"/>
    <w:rsid w:val="00D73642"/>
    <w:rsid w:val="00D9420E"/>
    <w:rsid w:val="00E04E24"/>
    <w:rsid w:val="00E3660C"/>
    <w:rsid w:val="00E83CB9"/>
    <w:rsid w:val="00E91D8B"/>
    <w:rsid w:val="00EB6E32"/>
    <w:rsid w:val="00EC0A74"/>
    <w:rsid w:val="00ED2CCF"/>
    <w:rsid w:val="00F61AA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EA3FE8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eastAsia="Arial" w:hAnsi="Arial"/>
      <w:sz w:val="17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D9420E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942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FTI para usos no contemplados o fuera de indicación oficial - tratamiento crónico</vt:lpstr>
      <vt:lpstr/>
    </vt:vector>
  </TitlesOfParts>
  <Manager/>
  <Company/>
  <LinksUpToDate>false</LinksUpToDate>
  <CharactersWithSpaces>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FTI para usos no contemplados o fuera de indicación oficial - tratamiento crónico</dc:title>
  <dc:subject>Solicitud al Comité Central de Farmacoterapia</dc:subject>
  <dc:creator>Dirección de Farmacoepidemiología</dc:creator>
  <cp:keywords>FTI, CCF, CLF, tratamiento crónico, fuera de indicación, lineamiento institucional</cp:keywords>
  <dc:description>generated by python-docx</dc:description>
  <cp:lastModifiedBy>María José Guadamuz Angulo</cp:lastModifiedBy>
  <cp:revision>41</cp:revision>
  <dcterms:created xsi:type="dcterms:W3CDTF">2013-12-23T23:15:00Z</dcterms:created>
  <dcterms:modified xsi:type="dcterms:W3CDTF">2026-08-18T02:35:00Z</dcterms:modified>
  <cp:category/>
</cp:coreProperties>
</file>